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331070" name="019eb189-3ce1-77fb-95ef-e252520e1b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437793" name="019eb189-3ce1-77fb-95ef-e252520e1ba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/ Treppenhaus / Küche </w:t>
            </w:r>
          </w:p>
          <w:p>
            <w:pPr>
              <w:spacing w:before="0" w:after="0" w:line="240" w:lineRule="auto"/>
            </w:pPr>
            <w:r>
              <w:t>EG/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4083429" name="019eb18c-7a50-7040-8882-c3286e5d5a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1389041" name="019eb18c-7a50-7040-8882-c3286e5d5a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1917712" name="019eb1ac-9d18-7eaf-8926-13308b3d8b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083318" name="019eb1ac-9d18-7eaf-8926-13308b3d8b0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9637376" name="019eb1b3-0a20-77ce-9aa0-da98544e8e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032079" name="019eb1b3-0a20-77ce-9aa0-da98544e8e5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9059715" name="019eb18a-3fde-7d62-8621-ffdd86bede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9143859" name="019eb18a-3fde-7d62-8621-ffdd86beded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/ Treppenhaus / Küche </w:t>
            </w:r>
          </w:p>
          <w:p>
            <w:pPr>
              <w:spacing w:before="0" w:after="0" w:line="240" w:lineRule="auto"/>
            </w:pPr>
            <w:r>
              <w:t>EG/ 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40568910" name="019eb18d-fd38-70bb-a9c5-dd4e4d1e24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2322706" name="019eb18d-fd38-70bb-a9c5-dd4e4d1e24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1248947" name="019eb19c-682c-76f5-90ce-5c2de2dbd0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5342645" name="019eb19c-682c-76f5-90ce-5c2de2dbd0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869627" name="019eb199-79d8-7aad-9053-f9144ae706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802013" name="019eb199-79d8-7aad-9053-f9144ae706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87253462" name="019eb1b5-6cdb-715c-9441-61a050035c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875971" name="019eb1b5-6cdb-715c-9441-61a050035cc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2028681" name="019eb198-14ca-7298-87e0-1a394a0b95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718459" name="019eb198-14ca-7298-87e0-1a394a0b95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48851574" name="019eb1ae-aa7a-74eb-8743-85d8aa9eb6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719786" name="019eb1ae-aa7a-74eb-8743-85d8aa9eb61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7667423" name="019eb19a-c158-764a-8294-47079cd6fa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4788548" name="019eb19a-c158-764a-8294-47079cd6fa5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EG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9817690" name="019eb1a2-f663-746e-a7dd-3c0935efe0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673785" name="019eb1a2-f663-746e-a7dd-3c0935efe0c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9449979" name="019eb198-dcfd-7ccb-937e-4a983ac702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5268008" name="019eb198-dcfd-7ccb-937e-4a983ac702b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7726723" name="019eb199-3054-78a3-85a2-53dbf56fbe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346902" name="019eb199-3054-78a3-85a2-53dbf56fbe0b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